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Professional Email Prompts</w:t>
      </w:r>
    </w:p>
    <w:p>
      <w:r>
        <w:t>This resource provides a set of ready-to-use templates designed to help you write professional emails using Deepseek. Whether you're crafting formal business emails, networking messages, or follow-up emails, these prompts will ensure your communication is clear, concise, and polished.</w:t>
      </w:r>
    </w:p>
    <w:p>
      <w:pPr>
        <w:pStyle w:val="Heading1"/>
      </w:pPr>
      <w:r>
        <w:t>1. Formal Business Emails</w:t>
      </w:r>
    </w:p>
    <w:p>
      <w:r>
        <w:t>For writing formal business emails, use these prompts to maintain a professional tone:</w:t>
        <w:br/>
        <w:t>- **Prompt 1**: 'Write a formal email to [Name] introducing yourself and explaining your professional background.'</w:t>
        <w:br/>
        <w:t>- **Prompt 2**: 'Craft a polite email asking for a meeting to discuss potential collaboration opportunities.'</w:t>
      </w:r>
    </w:p>
    <w:p>
      <w:pPr>
        <w:pStyle w:val="Heading1"/>
      </w:pPr>
      <w:r>
        <w:t>2. Networking Emails</w:t>
      </w:r>
    </w:p>
    <w:p>
      <w:r>
        <w:t>To reach out for networking or career opportunities, these prompts can help you craft the perfect email:</w:t>
        <w:br/>
        <w:t>- **Prompt 1**: 'Write an email to a potential mentor introducing yourself and asking for advice on career development.'</w:t>
        <w:br/>
        <w:t>- **Prompt 2**: 'Compose an email to someone in your field expressing interest in connecting and learning more about their work.'</w:t>
      </w:r>
    </w:p>
    <w:p>
      <w:pPr>
        <w:pStyle w:val="Heading1"/>
      </w:pPr>
      <w:r>
        <w:t>3. Follow-up Emails</w:t>
      </w:r>
    </w:p>
    <w:p>
      <w:r>
        <w:t>Use these prompts to follow up on previous conversations or meetings:</w:t>
        <w:br/>
        <w:t>- **Prompt 1**: 'Write a follow-up email to [Name] thanking them for their time during the meeting and confirming the next steps.'</w:t>
        <w:br/>
        <w:t>- **Prompt 2**: 'Write a polite email following up on a job application and asking about the status of your candidacy.'</w:t>
      </w:r>
    </w:p>
    <w:p>
      <w:pPr>
        <w:pStyle w:val="Heading1"/>
      </w:pPr>
      <w:r>
        <w:t>4. Requesting Information or Action</w:t>
      </w:r>
    </w:p>
    <w:p>
      <w:r>
        <w:t>For requesting information or actions from recipients, these prompts will guide your message:</w:t>
        <w:br/>
        <w:t>- **Prompt 1**: 'Write an email asking for specific details about a product or service.'</w:t>
        <w:br/>
        <w:t>- **Prompt 2**: 'Compose an email requesting a report or document that was promised during the last meeting.'</w:t>
      </w:r>
    </w:p>
    <w:p>
      <w:pPr>
        <w:pStyle w:val="Heading1"/>
      </w:pPr>
      <w:r>
        <w:t>5. Apology and Clarification Emails</w:t>
      </w:r>
    </w:p>
    <w:p>
      <w:r>
        <w:t>If you need to write an apology or clarification email, these prompts will ensure your message is appropriate:</w:t>
        <w:br/>
        <w:t>- **Prompt 1**: 'Write a formal apology email to a client for the delay in delivering the requested product or service.'</w:t>
        <w:br/>
        <w:t>- **Prompt 2**: 'Compose a clarification email to a colleague regarding the details of a project that was misunderstood.'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