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Language Learning Prompts for Deepseek</w:t>
      </w:r>
    </w:p>
    <w:p>
      <w:r>
        <w:t>This resource provides a collection of prompts designed to help you learn and practice new languages using Deepseek. These prompts will guide you through various stages of language learning, from vocabulary building to sentence construction and cultural context understanding.</w:t>
      </w:r>
    </w:p>
    <w:p>
      <w:pPr>
        <w:pStyle w:val="Heading1"/>
      </w:pPr>
      <w:r>
        <w:t>1. Basic Vocabulary Building</w:t>
      </w:r>
    </w:p>
    <w:p>
      <w:r>
        <w:t>Use these prompts to start building your vocabulary in a new language:</w:t>
        <w:br/>
        <w:t>- **Prompt 1**: 'Give me a list of 10 common phrases in [Language] and their English translations.'</w:t>
        <w:br/>
        <w:t>- **Prompt 2**: 'Teach me the names of 10 common objects in [Language] and their pronunciations.'</w:t>
      </w:r>
    </w:p>
    <w:p>
      <w:pPr>
        <w:pStyle w:val="Heading1"/>
      </w:pPr>
      <w:r>
        <w:t>2. Sentence Construction and Grammar Practice</w:t>
      </w:r>
    </w:p>
    <w:p>
      <w:r>
        <w:t>To practice forming sentences and understanding grammar, try these prompts:</w:t>
        <w:br/>
        <w:t>- **Prompt 1**: 'Translate the following English sentence into [Language]: 'I have a meeting tomorrow.'</w:t>
        <w:br/>
        <w:t>- **Prompt 2**: 'Provide 5 different ways to say 'How are you?' in [Language] and explain the context for each.'</w:t>
      </w:r>
    </w:p>
    <w:p>
      <w:pPr>
        <w:pStyle w:val="Heading1"/>
      </w:pPr>
      <w:r>
        <w:t>3. Conversation Practice</w:t>
      </w:r>
    </w:p>
    <w:p>
      <w:r>
        <w:t>Engage in conversation practice with these prompts:</w:t>
        <w:br/>
        <w:t>- **Prompt 1**: 'Simulate a conversation in [Language] where I am introducing myself to a new friend.'</w:t>
        <w:br/>
        <w:t>- **Prompt 2**: 'Create a dialogue in [Language] between two people at a restaurant, ordering food.'</w:t>
      </w:r>
    </w:p>
    <w:p>
      <w:pPr>
        <w:pStyle w:val="Heading1"/>
      </w:pPr>
      <w:r>
        <w:t>4. Cultural Context and Idioms</w:t>
      </w:r>
    </w:p>
    <w:p>
      <w:r>
        <w:t>To understand cultural nuances and idiomatic expressions, use these prompts:</w:t>
        <w:br/>
        <w:t>- **Prompt 1**: 'What are some common idioms in [Language] and what do they mean in English?'</w:t>
        <w:br/>
        <w:t>- **Prompt 2**: 'Explain a cultural tradition in [Country] where [Language] is spoken.'</w:t>
      </w:r>
    </w:p>
    <w:p>
      <w:pPr>
        <w:pStyle w:val="Heading1"/>
      </w:pPr>
      <w:r>
        <w:t>5. Listening and Comprehension Practice</w:t>
      </w:r>
    </w:p>
    <w:p>
      <w:r>
        <w:t>For improving listening and comprehension skills, try these prompts:</w:t>
        <w:br/>
        <w:t>- **Prompt 1**: 'Summarize the key points of this conversation in [Language] and translate them into English.'</w:t>
        <w:br/>
        <w:t>- **Prompt 2**: 'Provide a summary of a short story in [Language] and translate it to English.'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