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Top 10 Prompting Mistakes</w:t>
      </w:r>
    </w:p>
    <w:p>
      <w:r>
        <w:t>In this resource, we will cover the most common prompting mistakes made when interacting with AI models like Deepseek and ChatGPT. Each mistake is accompanied by a fix to help you write better, more effective prompts and get more accurate results.</w:t>
      </w:r>
    </w:p>
    <w:p>
      <w:pPr>
        <w:pStyle w:val="Heading1"/>
      </w:pPr>
      <w:r>
        <w:t>1. Being Too Vague</w:t>
      </w:r>
    </w:p>
    <w:p>
      <w:r>
        <w:t>Mistake: A vague prompt can lead to generic or irrelevant responses.</w:t>
        <w:br/>
        <w:t>Fix: Be specific about what you want the AI to do. Provide clear context and details for better accuracy.</w:t>
      </w:r>
    </w:p>
    <w:p>
      <w:pPr>
        <w:pStyle w:val="Heading1"/>
      </w:pPr>
      <w:r>
        <w:t>2. Overloading the Prompt with Information</w:t>
      </w:r>
    </w:p>
    <w:p>
      <w:r>
        <w:t>Mistake: Including too much information can confuse the AI, causing it to miss the main point.</w:t>
        <w:br/>
        <w:t>Fix: Stick to the most important details and avoid unnecessary information.</w:t>
      </w:r>
    </w:p>
    <w:p>
      <w:pPr>
        <w:pStyle w:val="Heading1"/>
      </w:pPr>
      <w:r>
        <w:t>3. Not Defining the Expected Output Format</w:t>
      </w:r>
    </w:p>
    <w:p>
      <w:r>
        <w:t>Mistake: Leaving the format of the response undefined can result in unorganized or unclear answers.</w:t>
        <w:br/>
        <w:t>Fix: Specify the output format (e.g., 'List,' 'Essay,' 'Paragraph') to get a structured response.</w:t>
      </w:r>
    </w:p>
    <w:p>
      <w:pPr>
        <w:pStyle w:val="Heading1"/>
      </w:pPr>
      <w:r>
        <w:t>4. Asking Multiple Questions at Once</w:t>
      </w:r>
    </w:p>
    <w:p>
      <w:r>
        <w:t>Mistake: Combining multiple questions into one prompt can overwhelm the AI and lead to incomplete answers.</w:t>
        <w:br/>
        <w:t>Fix: Break your questions down into separate prompts for better clarity and focus.</w:t>
      </w:r>
    </w:p>
    <w:p>
      <w:pPr>
        <w:pStyle w:val="Heading1"/>
      </w:pPr>
      <w:r>
        <w:t>5. Using Complex Language or Jargon</w:t>
      </w:r>
    </w:p>
    <w:p>
      <w:r>
        <w:t>Mistake: Using overly complex language or industry-specific jargon can confuse the AI and affect the quality of the response.</w:t>
        <w:br/>
        <w:t>Fix: Keep your language simple and clear, especially for beginners or general-purpose prompts.</w:t>
      </w:r>
    </w:p>
    <w:p>
      <w:pPr>
        <w:pStyle w:val="Heading1"/>
      </w:pPr>
      <w:r>
        <w:t>6. Ignoring Tone or Style Preferences</w:t>
      </w:r>
    </w:p>
    <w:p>
      <w:r>
        <w:t>Mistake: Not specifying the tone or style can result in responses that don’t match your desired approach.</w:t>
        <w:br/>
        <w:t>Fix: Always include tone or style preferences, such as ‘formal,’ ‘casual,’ or ‘persuasive.’</w:t>
      </w:r>
    </w:p>
    <w:p>
      <w:pPr>
        <w:pStyle w:val="Heading1"/>
      </w:pPr>
      <w:r>
        <w:t>7. Repeating Prompts without Re-evaluating</w:t>
      </w:r>
    </w:p>
    <w:p>
      <w:r>
        <w:t>Mistake: Repeating the same prompt without considering improvements can waste time and not yield better results.</w:t>
        <w:br/>
        <w:t>Fix: Evaluate your prompts critically and refine them if needed.</w:t>
      </w:r>
    </w:p>
    <w:p>
      <w:pPr>
        <w:pStyle w:val="Heading1"/>
      </w:pPr>
      <w:r>
        <w:t>8. Lack of Context</w:t>
      </w:r>
    </w:p>
    <w:p>
      <w:r>
        <w:t>Mistake: Omitting context or background information can lead to irrelevant or inaccurate responses.</w:t>
        <w:br/>
        <w:t>Fix: Provide sufficient context or examples for the AI to understand the question better.</w:t>
      </w:r>
    </w:p>
    <w:p>
      <w:pPr>
        <w:pStyle w:val="Heading1"/>
      </w:pPr>
      <w:r>
        <w:t>9. Being Too Demanding</w:t>
      </w:r>
    </w:p>
    <w:p>
      <w:r>
        <w:t>Mistake: Asking for too much in one prompt (e.g., a detailed essay, analysis, and examples all in one go) can overwhelm the AI.</w:t>
        <w:br/>
        <w:t>Fix: Break down complex tasks into smaller, manageable prompts to maintain clarity.</w:t>
      </w:r>
    </w:p>
    <w:p>
      <w:pPr>
        <w:pStyle w:val="Heading1"/>
      </w:pPr>
      <w:r>
        <w:t>10. Not Giving Feedback or Refining Prompts</w:t>
      </w:r>
    </w:p>
    <w:p>
      <w:r>
        <w:t>Mistake: Expecting perfect results without refining or adjusting your prompts based on feedback.</w:t>
        <w:br/>
        <w:t>Fix: Continuously refine your prompts by incorporating feedback and adjusting the questions to get the best results.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