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ChatGPT vs Deepseek: Comparison Prompts</w:t>
      </w:r>
    </w:p>
    <w:p>
      <w:r>
        <w:t>In this resource, we provide prompts that work effectively on both ChatGPT and Deepseek platforms. While both AI models are powerful, they have different strengths and unique features. This guide will help you leverage both tools with these carefully crafted prompts, enhancing your productivity and AI interactions.</w:t>
      </w:r>
    </w:p>
    <w:p>
      <w:pPr>
        <w:pStyle w:val="Heading1"/>
      </w:pPr>
      <w:r>
        <w:t>1. General Knowledge Queries</w:t>
      </w:r>
    </w:p>
    <w:p>
      <w:r>
        <w:t>For general information or knowledge, these prompts are designed to work seamlessly on both platforms:</w:t>
        <w:br/>
        <w:t>- **Prompt 1**: 'Explain the concept of quantum computing and its potential applications.'</w:t>
        <w:br/>
        <w:t>- **Prompt 2**: 'What are the key differences between classical and modern art?'</w:t>
      </w:r>
    </w:p>
    <w:p>
      <w:pPr>
        <w:pStyle w:val="Heading1"/>
      </w:pPr>
      <w:r>
        <w:t>2. Creative Writing &amp; Content Generation</w:t>
      </w:r>
    </w:p>
    <w:p>
      <w:r>
        <w:t>When it comes to content creation, these prompts will help generate engaging and informative responses:</w:t>
        <w:br/>
        <w:t>- **Prompt 1**: 'Write a short story about a lost treasure discovered on a remote island.'</w:t>
        <w:br/>
        <w:t>- **Prompt 2**: 'Generate a creative blog post introduction about the benefits of mindfulness meditation.'</w:t>
      </w:r>
    </w:p>
    <w:p>
      <w:pPr>
        <w:pStyle w:val="Heading1"/>
      </w:pPr>
      <w:r>
        <w:t>3. Technical Assistance and Coding</w:t>
      </w:r>
    </w:p>
    <w:p>
      <w:r>
        <w:t>For technical help, including coding-related queries, these prompts will yield useful insights on both platforms:</w:t>
        <w:br/>
        <w:t>- **Prompt 1**: 'How do I implement a binary search algorithm in Python?'</w:t>
        <w:br/>
        <w:t>- **Prompt 2**: 'Explain the concept of recursion in programming and give an example.'</w:t>
      </w:r>
    </w:p>
    <w:p>
      <w:pPr>
        <w:pStyle w:val="Heading1"/>
      </w:pPr>
      <w:r>
        <w:t>4. Complex Research &amp; Analysis</w:t>
      </w:r>
    </w:p>
    <w:p>
      <w:r>
        <w:t>To obtain in-depth analysis or research summaries, use the following prompts:</w:t>
        <w:br/>
        <w:t>- **Prompt 1**: 'Provide a detailed comparison of the economic systems in capitalism and socialism.'</w:t>
        <w:br/>
        <w:t>- **Prompt 2**: 'Analyze the impact of social media on modern communication and societal values.'</w:t>
      </w:r>
    </w:p>
    <w:p>
      <w:pPr>
        <w:pStyle w:val="Heading1"/>
      </w:pPr>
      <w:r>
        <w:t>5. Language Translation and Communication</w:t>
      </w:r>
    </w:p>
    <w:p>
      <w:r>
        <w:t>Both platforms excel in language translation and communication assistance. Use these prompts for language learning and translation tasks:</w:t>
        <w:br/>
        <w:t>- **Prompt 1**: 'Translate the following sentence into French: 'I love traveling and exploring new cultures.''</w:t>
        <w:br/>
        <w:t>- **Prompt 2**: 'Explain the difference between formal and informal writing styles in English.'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